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23EC" w:rsidRDefault="00DF435E" w14:paraId="202121AA" w14:textId="77777777">
      <w:pPr>
        <w:pStyle w:val="Heading1"/>
      </w:pPr>
      <w:r>
        <w:t>Zava – Configurazione Autenticazione a Più Fattori (MFA)</w:t>
      </w:r>
    </w:p>
    <w:p w:rsidR="00B723EC" w:rsidRDefault="00DF435E" w14:paraId="5B2F9FD0" w14:textId="77777777">
      <w:r>
        <w:t>Ambito: Setup MFA · Cambio dispositivo · Problemi comuni</w:t>
      </w:r>
    </w:p>
    <w:p w:rsidR="00B723EC" w:rsidRDefault="00DF435E" w14:paraId="5EE03099" w14:textId="77777777">
      <w:r>
        <w:t>Livello supporto: IT Support – Livello 1</w:t>
      </w:r>
    </w:p>
    <w:p w:rsidR="00B723EC" w:rsidRDefault="00DF435E" w14:paraId="0FAA7951" w14:textId="77777777">
      <w:r>
        <w:t>Sistema di identità: Zava Identity Service (ZID)</w:t>
      </w:r>
    </w:p>
    <w:p w:rsidR="00B723EC" w:rsidRDefault="00DF435E" w14:paraId="7B3C9AA4" w14:textId="77777777">
      <w:pPr>
        <w:pStyle w:val="Heading2"/>
      </w:pPr>
      <w:r>
        <w:t>1. Cos’è l’MFA Zava e perché è obbligatoria</w:t>
      </w:r>
    </w:p>
    <w:p w:rsidR="00B723EC" w:rsidRDefault="00DF435E" w14:paraId="420EAA20" w14:textId="77777777">
      <w:r>
        <w:t>L’Autenticazione a Più Fattori (MFA) aggiunge un livello di sicurezza all’account Zava, richiedendo password e un secondo fattore basato su un dispositivo personale.</w:t>
      </w:r>
    </w:p>
    <w:p w:rsidR="00B723EC" w:rsidRDefault="00DF435E" w14:paraId="05D2D753" w14:textId="77777777">
      <w:pPr>
        <w:pStyle w:val="Heading2"/>
      </w:pPr>
      <w:r>
        <w:t>2. Quando configurare o aggiornare l’MFA</w:t>
      </w:r>
    </w:p>
    <w:p w:rsidR="00B723EC" w:rsidRDefault="00DF435E" w14:paraId="032B5DC2" w14:textId="77777777">
      <w:pPr>
        <w:pStyle w:val="ListBullet"/>
      </w:pPr>
      <w:r>
        <w:t>Primo accesso a un servizio protetto</w:t>
      </w:r>
    </w:p>
    <w:p w:rsidR="00B723EC" w:rsidRDefault="00DF435E" w14:paraId="5032E06C" w14:textId="77777777">
      <w:pPr>
        <w:pStyle w:val="ListBullet"/>
      </w:pPr>
      <w:r>
        <w:t>Reset password</w:t>
      </w:r>
    </w:p>
    <w:p w:rsidR="00B723EC" w:rsidRDefault="00DF435E" w14:paraId="48A0AFA3" w14:textId="77777777">
      <w:pPr>
        <w:pStyle w:val="ListBullet"/>
      </w:pPr>
      <w:r>
        <w:t>Cambio o sostituzione smartphone</w:t>
      </w:r>
    </w:p>
    <w:p w:rsidR="00B723EC" w:rsidRDefault="00DF435E" w14:paraId="751D98BC" w14:textId="77777777">
      <w:pPr>
        <w:pStyle w:val="ListBullet"/>
      </w:pPr>
      <w:r>
        <w:t>Richiesta del sistema di sicurezza ZID</w:t>
      </w:r>
    </w:p>
    <w:p w:rsidR="00B723EC" w:rsidRDefault="00DF435E" w14:paraId="2200C859" w14:textId="77777777">
      <w:pPr>
        <w:pStyle w:val="Heading2"/>
      </w:pPr>
      <w:r>
        <w:t>3. Requisiti per il setup MFA</w:t>
      </w:r>
    </w:p>
    <w:p w:rsidR="00B723EC" w:rsidRDefault="00DF435E" w14:paraId="0E0254D7" w14:textId="77777777">
      <w:pPr>
        <w:pStyle w:val="ListBullet"/>
      </w:pPr>
      <w:r>
        <w:t>Account Zava attivo</w:t>
      </w:r>
    </w:p>
    <w:p w:rsidR="00B723EC" w:rsidRDefault="00DF435E" w14:paraId="56889BFF" w14:textId="77777777">
      <w:pPr>
        <w:pStyle w:val="ListBullet"/>
      </w:pPr>
      <w:r>
        <w:t>Credenziali corrette</w:t>
      </w:r>
    </w:p>
    <w:p w:rsidR="00B723EC" w:rsidRDefault="00DF435E" w14:paraId="731C64A7" w14:textId="77777777">
      <w:pPr>
        <w:pStyle w:val="ListBullet"/>
      </w:pPr>
      <w:r>
        <w:t>Smartphone personale o aziendale</w:t>
      </w:r>
    </w:p>
    <w:p w:rsidR="00B723EC" w:rsidRDefault="00DF435E" w14:paraId="75D3489A" w14:textId="77777777">
      <w:pPr>
        <w:pStyle w:val="ListBullet"/>
      </w:pPr>
      <w:r>
        <w:t>App di autenticazione compatibile</w:t>
      </w:r>
    </w:p>
    <w:p w:rsidR="00B723EC" w:rsidRDefault="00DF435E" w14:paraId="77926D16" w14:textId="77777777">
      <w:pPr>
        <w:pStyle w:val="ListBullet"/>
      </w:pPr>
      <w:r>
        <w:t>Connessione Internet attiva</w:t>
      </w:r>
    </w:p>
    <w:p w:rsidR="00B723EC" w:rsidRDefault="00DF435E" w14:paraId="13CCD5EC" w14:textId="77777777">
      <w:pPr>
        <w:pStyle w:val="Heading2"/>
      </w:pPr>
      <w:r>
        <w:t>4. Procedura di configurazione MFA</w:t>
      </w:r>
    </w:p>
    <w:p w:rsidR="00B723EC" w:rsidRDefault="00DF435E" w14:paraId="5C0EC775" w14:textId="77777777">
      <w:pPr>
        <w:pStyle w:val="ListNumber"/>
      </w:pPr>
      <w:r>
        <w:t>Accedere al Portale Account Zava</w:t>
      </w:r>
    </w:p>
    <w:p w:rsidR="00B723EC" w:rsidRDefault="00DF435E" w14:paraId="27E330BB" w14:textId="77777777">
      <w:pPr>
        <w:pStyle w:val="ListNumber"/>
      </w:pPr>
      <w:r>
        <w:t>Effettuare il login con email e password</w:t>
      </w:r>
    </w:p>
    <w:p w:rsidR="00B723EC" w:rsidRDefault="00DF435E" w14:paraId="38FD1DFF" w14:textId="77777777">
      <w:pPr>
        <w:pStyle w:val="ListNumber"/>
      </w:pPr>
      <w:r>
        <w:t>Selezionare “Configura MFA” quando richiesto</w:t>
      </w:r>
    </w:p>
    <w:p w:rsidR="00B723EC" w:rsidRDefault="00DF435E" w14:paraId="5F9AE1E5" w14:textId="77777777">
      <w:pPr>
        <w:pStyle w:val="ListNumber"/>
      </w:pPr>
      <w:r>
        <w:t>Scegliere l’app di autenticazione</w:t>
      </w:r>
    </w:p>
    <w:p w:rsidR="00B723EC" w:rsidRDefault="00DF435E" w14:paraId="6C361C27" w14:textId="77777777">
      <w:pPr>
        <w:pStyle w:val="ListNumber"/>
      </w:pPr>
      <w:r>
        <w:t>Scansionare il QR code</w:t>
      </w:r>
    </w:p>
    <w:p w:rsidR="00B723EC" w:rsidRDefault="00DF435E" w14:paraId="34CA62D6" w14:textId="77777777">
      <w:pPr>
        <w:pStyle w:val="ListNumber"/>
      </w:pPr>
      <w:r>
        <w:t>Inserire il codice temporaneo generato</w:t>
      </w:r>
    </w:p>
    <w:p w:rsidR="00B723EC" w:rsidRDefault="00DF435E" w14:paraId="4366EFFD" w14:textId="77777777">
      <w:pPr>
        <w:pStyle w:val="ListNumber"/>
      </w:pPr>
      <w:r>
        <w:t>Verificare il messaggio di configurazione completata</w:t>
      </w:r>
    </w:p>
    <w:p w:rsidR="00B723EC" w:rsidRDefault="00DF435E" w14:paraId="3422A3E4" w14:textId="77777777">
      <w:pPr>
        <w:pStyle w:val="Heading2"/>
      </w:pPr>
      <w:r>
        <w:t>5. Metodi MFA supportati da Zava</w:t>
      </w:r>
    </w:p>
    <w:p w:rsidR="00B723EC" w:rsidRDefault="00DF435E" w14:paraId="19AD9F74" w14:textId="77777777">
      <w:r>
        <w:t>Metodi supportati:</w:t>
      </w:r>
    </w:p>
    <w:p w:rsidR="00B723EC" w:rsidRDefault="00DF435E" w14:paraId="5687C13B" w14:textId="77777777">
      <w:pPr>
        <w:pStyle w:val="ListBullet"/>
      </w:pPr>
      <w:r>
        <w:t>App di autenticazione con codice temporaneo</w:t>
      </w:r>
    </w:p>
    <w:p w:rsidR="00B723EC" w:rsidRDefault="00DF435E" w14:paraId="19AABDE6" w14:textId="77777777">
      <w:pPr>
        <w:pStyle w:val="ListBullet"/>
      </w:pPr>
      <w:r>
        <w:t>Notifica push sull’app (se abilitata)</w:t>
      </w:r>
    </w:p>
    <w:p w:rsidR="00B723EC" w:rsidRDefault="00DF435E" w14:paraId="4F4FBEA4" w14:textId="77777777">
      <w:r>
        <w:t>Metodi non supportati: SMS, email, chiamata vocale</w:t>
      </w:r>
    </w:p>
    <w:p w:rsidR="00B723EC" w:rsidRDefault="00DF435E" w14:paraId="43402A6C" w14:textId="77777777">
      <w:pPr>
        <w:pStyle w:val="Heading2"/>
      </w:pPr>
      <w:r>
        <w:lastRenderedPageBreak/>
        <w:t>6. Problemi comuni e verifiche rapide</w:t>
      </w:r>
    </w:p>
    <w:p w:rsidR="00B723EC" w:rsidRDefault="00DF435E" w14:paraId="0399AE2E" w14:textId="77777777">
      <w:r>
        <w:t>In caso di codice MFA non accettato, verificare orario del dispositivo, validità del codice e app corretta.</w:t>
      </w:r>
    </w:p>
    <w:p w:rsidR="00B723EC" w:rsidRDefault="00DF435E" w14:paraId="025CA7E6" w14:textId="77777777">
      <w:pPr>
        <w:pStyle w:val="Heading2"/>
      </w:pPr>
      <w:r>
        <w:t>7. Reset o riconfigurazione MFA</w:t>
      </w:r>
    </w:p>
    <w:p w:rsidR="00B723EC" w:rsidRDefault="00DF435E" w14:paraId="1A1584CF" w14:textId="77777777">
      <w:r>
        <w:t>Il reset o la riconfigurazione MFA richiedono intervento del supporto IT Zava.</w:t>
      </w:r>
    </w:p>
    <w:p w:rsidR="00B723EC" w:rsidRDefault="00DF435E" w14:paraId="2A815D28" w14:textId="77777777">
      <w:pPr>
        <w:pStyle w:val="Heading2"/>
      </w:pPr>
      <w:r>
        <w:t>8. Limitazioni del supporto di primo livello</w:t>
      </w:r>
    </w:p>
    <w:p w:rsidR="00B723EC" w:rsidRDefault="00DF435E" w14:paraId="25419935" w14:textId="77777777">
      <w:pPr>
        <w:pStyle w:val="ListBullet"/>
      </w:pPr>
      <w:r>
        <w:t>Bypass MFA</w:t>
      </w:r>
    </w:p>
    <w:p w:rsidR="00B723EC" w:rsidRDefault="00DF435E" w14:paraId="27C235B7" w14:textId="77777777">
      <w:pPr>
        <w:pStyle w:val="ListBullet"/>
      </w:pPr>
      <w:r>
        <w:t>Disabilitazione controlli di sicurezza</w:t>
      </w:r>
    </w:p>
    <w:p w:rsidR="00B723EC" w:rsidRDefault="00DF435E" w14:paraId="0E5DBBA7" w14:textId="77777777">
      <w:pPr>
        <w:pStyle w:val="ListBullet"/>
      </w:pPr>
      <w:r>
        <w:t>Fornitura di codici MFA</w:t>
      </w:r>
    </w:p>
    <w:p w:rsidR="00B723EC" w:rsidRDefault="00DF435E" w14:paraId="7F652B49" w14:textId="77777777">
      <w:pPr>
        <w:pStyle w:val="Heading2"/>
      </w:pPr>
      <w:r>
        <w:t>9. Escalation al Supporto IT Zava</w:t>
      </w:r>
    </w:p>
    <w:p w:rsidR="00B723EC" w:rsidRDefault="00DF435E" w14:paraId="41E1176D" w14:textId="77777777">
      <w:r w:rsidR="00DF435E">
        <w:rPr/>
        <w:t>Aprire</w:t>
      </w:r>
      <w:r w:rsidR="00DF435E">
        <w:rPr/>
        <w:t xml:space="preserve"> un ticket </w:t>
      </w:r>
      <w:r w:rsidR="00DF435E">
        <w:rPr/>
        <w:t>nel</w:t>
      </w:r>
      <w:r w:rsidR="00DF435E">
        <w:rPr/>
        <w:t xml:space="preserve"> Portale IT </w:t>
      </w:r>
      <w:r w:rsidR="00DF435E">
        <w:rPr/>
        <w:t>Zava</w:t>
      </w:r>
      <w:r w:rsidR="00DF435E">
        <w:rPr/>
        <w:t xml:space="preserve"> </w:t>
      </w:r>
      <w:r w:rsidR="00DF435E">
        <w:rPr/>
        <w:t>selezionando</w:t>
      </w:r>
      <w:r w:rsidR="00DF435E">
        <w:rPr/>
        <w:t xml:space="preserve"> la </w:t>
      </w:r>
      <w:r w:rsidR="00DF435E">
        <w:rPr/>
        <w:t>categoria</w:t>
      </w:r>
      <w:r w:rsidR="00DF435E">
        <w:rPr/>
        <w:t xml:space="preserve"> “Accesso e </w:t>
      </w:r>
      <w:r w:rsidR="00DF435E">
        <w:rPr/>
        <w:t>Identità</w:t>
      </w:r>
      <w:r w:rsidR="00DF435E">
        <w:rPr/>
        <w:t xml:space="preserve"> / MFA” e </w:t>
      </w:r>
      <w:r w:rsidR="00DF435E">
        <w:rPr/>
        <w:t>indicando</w:t>
      </w:r>
      <w:r w:rsidR="00DF435E">
        <w:rPr/>
        <w:t xml:space="preserve"> il </w:t>
      </w:r>
      <w:r w:rsidR="00DF435E">
        <w:rPr/>
        <w:t>problema</w:t>
      </w:r>
      <w:r w:rsidR="00DF435E">
        <w:rPr/>
        <w:t xml:space="preserve"> </w:t>
      </w:r>
      <w:r w:rsidR="00DF435E">
        <w:rPr/>
        <w:t>riscontrato</w:t>
      </w:r>
      <w:r w:rsidR="00DF435E">
        <w:rPr/>
        <w:t>.</w:t>
      </w:r>
    </w:p>
    <w:p w:rsidR="12D4D568" w:rsidP="778BB02D" w:rsidRDefault="12D4D568" w14:paraId="416FD9A4" w14:textId="543223B9">
      <w:pPr>
        <w:pStyle w:val="ListParagraph"/>
        <w:numPr>
          <w:ilvl w:val="0"/>
          <w:numId w:val="10"/>
        </w:numPr>
        <w:rPr/>
      </w:pPr>
      <w:r w:rsidR="12D4D568">
        <w:rPr/>
        <w:t xml:space="preserve">Portale IT Zava: </w:t>
      </w:r>
      <w:r w:rsidR="12D4D568">
        <w:rPr/>
        <w:t>https://it.zava.com/support</w:t>
      </w:r>
    </w:p>
    <w:p w:rsidR="12D4D568" w:rsidP="778BB02D" w:rsidRDefault="12D4D568" w14:paraId="63F7B067" w14:textId="58668F39">
      <w:pPr>
        <w:pStyle w:val="ListParagraph"/>
        <w:numPr>
          <w:ilvl w:val="0"/>
          <w:numId w:val="10"/>
        </w:numPr>
        <w:rPr/>
      </w:pPr>
      <w:r w:rsidR="12D4D568">
        <w:rPr/>
        <w:t xml:space="preserve">Email </w:t>
      </w:r>
      <w:r w:rsidR="12D4D568">
        <w:rPr/>
        <w:t>supporto</w:t>
      </w:r>
      <w:r w:rsidR="12D4D568">
        <w:rPr/>
        <w:t xml:space="preserve"> IT </w:t>
      </w:r>
      <w:r w:rsidR="12D4D568">
        <w:rPr/>
        <w:t>Zava</w:t>
      </w:r>
      <w:r w:rsidR="12D4D568">
        <w:rPr/>
        <w:t xml:space="preserve">: </w:t>
      </w:r>
      <w:r w:rsidR="12D4D568">
        <w:rPr/>
        <w:t>support.it@zava.com</w:t>
      </w:r>
    </w:p>
    <w:p w:rsidR="00B723EC" w:rsidRDefault="00DF435E" w14:paraId="375E5A27" w14:textId="77777777">
      <w:pPr>
        <w:pStyle w:val="Heading2"/>
      </w:pPr>
      <w:r>
        <w:t>10. Sicurezza</w:t>
      </w:r>
    </w:p>
    <w:p w:rsidR="00B723EC" w:rsidRDefault="00DF435E" w14:paraId="119FE988" w14:textId="77777777">
      <w:r>
        <w:t>Il supporto IT non chiederà mai password o codici MFA. Non condividere mai informazioni di autenticazione.</w:t>
      </w:r>
    </w:p>
    <w:sectPr w:rsidR="00B723EC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9">
    <w:nsid w:val="406087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0">
    <w:abstractNumId w:val="9"/>
  </w:num>
  <w:num w:numId="1" w16cid:durableId="735977072">
    <w:abstractNumId w:val="8"/>
  </w:num>
  <w:num w:numId="2" w16cid:durableId="1490755785">
    <w:abstractNumId w:val="6"/>
  </w:num>
  <w:num w:numId="3" w16cid:durableId="63770907">
    <w:abstractNumId w:val="5"/>
  </w:num>
  <w:num w:numId="4" w16cid:durableId="1835414763">
    <w:abstractNumId w:val="4"/>
  </w:num>
  <w:num w:numId="5" w16cid:durableId="1423841527">
    <w:abstractNumId w:val="7"/>
  </w:num>
  <w:num w:numId="6" w16cid:durableId="1065104343">
    <w:abstractNumId w:val="3"/>
  </w:num>
  <w:num w:numId="7" w16cid:durableId="199057751">
    <w:abstractNumId w:val="2"/>
  </w:num>
  <w:num w:numId="8" w16cid:durableId="416364876">
    <w:abstractNumId w:val="1"/>
  </w:num>
  <w:num w:numId="9" w16cid:durableId="988365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247F6"/>
    <w:rsid w:val="00AA1D8D"/>
    <w:rsid w:val="00B47730"/>
    <w:rsid w:val="00B723EC"/>
    <w:rsid w:val="00CB0664"/>
    <w:rsid w:val="00DF435E"/>
    <w:rsid w:val="00FC693F"/>
    <w:rsid w:val="12D4D568"/>
    <w:rsid w:val="2CA32D75"/>
    <w:rsid w:val="778BB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F71EBA19-3899-4623-B0F5-AD725A0A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1679F54B3FB478FE76377FF8398B7" ma:contentTypeVersion="3" ma:contentTypeDescription="Create a new document." ma:contentTypeScope="" ma:versionID="ffcc6c8f96eef00825438cf08b8249f8">
  <xsd:schema xmlns:xsd="http://www.w3.org/2001/XMLSchema" xmlns:xs="http://www.w3.org/2001/XMLSchema" xmlns:p="http://schemas.microsoft.com/office/2006/metadata/properties" xmlns:ns2="ea242e53-dbad-42d4-a39f-ebbaec22d50a" targetNamespace="http://schemas.microsoft.com/office/2006/metadata/properties" ma:root="true" ma:fieldsID="51c8946831fc91b044dfb5d35f8d2913" ns2:_="">
    <xsd:import namespace="ea242e53-dbad-42d4-a39f-ebbaec22d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42e53-dbad-42d4-a39f-ebbaec22d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9507C-1AC2-4E2D-AB9B-E56AE651F4A2}"/>
</file>

<file path=customXml/itemProps3.xml><?xml version="1.0" encoding="utf-8"?>
<ds:datastoreItem xmlns:ds="http://schemas.openxmlformats.org/officeDocument/2006/customXml" ds:itemID="{7AD883A0-6450-46F5-8D10-F5D8325C2CB5}"/>
</file>

<file path=customXml/itemProps4.xml><?xml version="1.0" encoding="utf-8"?>
<ds:datastoreItem xmlns:ds="http://schemas.openxmlformats.org/officeDocument/2006/customXml" ds:itemID="{629F8328-A3FF-4A3C-AF11-4F86EBBAE9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 Guida Configurazione MFA</dc:title>
  <dc:subject/>
  <dc:creator>python-docx</dc:creator>
  <cp:keywords/>
  <dc:description>generated by python-docx</dc:description>
  <cp:lastModifiedBy>Luca Pagliari</cp:lastModifiedBy>
  <cp:revision>3</cp:revision>
  <dcterms:created xsi:type="dcterms:W3CDTF">2026-01-08T10:27:00Z</dcterms:created>
  <dcterms:modified xsi:type="dcterms:W3CDTF">2026-01-08T10:27:43Z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2026-01-08T10:27:27Z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da12d3ad-5260-4932-b973-453d43e358ac</vt:lpwstr>
  </property>
  <property fmtid="{D5CDD505-2E9C-101B-9397-08002B2CF9AE}" pid="7" name="MSIP_Label_defa4170-0d19-0005-0004-bc88714345d2_ActionId">
    <vt:lpwstr>5a6fe006-1239-4de1-90fd-5a3b28c4a5d1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10, 3, 0, 2</vt:lpwstr>
  </property>
  <property fmtid="{D5CDD505-2E9C-101B-9397-08002B2CF9AE}" pid="10" name="ContentTypeId">
    <vt:lpwstr>0x0101009841679F54B3FB478FE76377FF8398B7</vt:lpwstr>
  </property>
  <property fmtid="{D5CDD505-2E9C-101B-9397-08002B2CF9AE}" pid="12" name="docLang">
    <vt:lpwstr>it</vt:lpwstr>
  </property>
</Properties>
</file>